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Elestastrasse 1, 7310 Bad Ragaz</w:t>
          </w:r>
        </w:p>
        <w:p>
          <w:pPr>
            <w:spacing w:before="0" w:after="0"/>
          </w:pPr>
          <w:r>
            <w:t>789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